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320"/>
        <w:jc w:val="center"/>
      </w:pPr>
      <w:r>
        <w:rPr>
          <w:rFonts w:ascii="Times New Roman" w:hAnsi="Times New Roman" w:cs="Times New Roman"/>
          <w:b w:val="0"/>
          <w:i w:val="0"/>
          <w:sz w:val="32"/>
        </w:rPr>
        <w:t>Calm Before Public Speaking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[Induction Phase]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Take a deep, slow breath in... and let it go completely...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allowing your shoulders to drop and your body to settle...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Feel the support of the surface beneath you... letting your weight sink down... safe... supported...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completely present in this quiet moment...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With every single exhale... release the tension of the day... letting your jaw soften...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your eyes gently close to the world...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There is absolutely nothing else you need to do right now... nowhere else you need to go...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just here... breathing in peace...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Your breath is a steady, gentle anchor... slowing down with each cycle...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as you begin to drift inward into comfort...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[Deepening Phase]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Going deeper now... into a wonderful state of quiet comfort... where your busy mind becomes still...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your body completely relaxes...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Imagine a soft wave of relaxation flowing down from the top of your head... over your face...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relaxing your jaw... and soothing your neck...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It moves gently into your chest... easing your heart... sending a comforting warmth down into your hands...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making them heavy and warm...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Deeper and deeper down... like stepping down a safe, carpeted staircase...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with every sound around you only deepening your profound peace...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are perfectly safe... resting in this calm, quiet center...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where your nervous system is finding its natural, balanced rhythm...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[Guided Imagery for Calm Before Public Speaking]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A soft, dusty amber light filters down from high above...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casting a gentle, warm glow onto a polished wooden floor...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Looking up... you see this single beam of light cutting through a vast, quiet darkness...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illuminating tiny, floating specks of gold...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As your eyes adjust to the darkness beyond...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you realize you are standing on the stage of an empty, magnificent theatre...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Row upon row of empty, velvet-cushioned seats curve gently before you... silent... peaceful...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holding a sacred space of absolute stillness...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The air here is cool and clean... tasting of quiet anticipation... but there is no pressure...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only a vast, supportive silence...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Stand directly in that warm spotlight... feel its heat gently warming your shoulders... your arms...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flowing down into your hands...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Your feet are rooted firmly to the solid wood...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feeling the absolute stability of the stage supporting you from below...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[Positive Suggestions for Calm Before Public Speaking]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As you stand here... feel the flutter of excitement in your chest...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know this is simply pure, usable energy...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This is not fear... it is your body's natural, brilliant readiness...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converting adrenaline into a focused, steady, and magnetic presence...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Notice your breath remains deep and low...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filling your lower belly with a steady, calming rhythm that grounds you...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A comforting warmth floods your hands and fingers... they are relaxed... warm... and expressive...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ready to connect with others...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Your throat is completely open, soft, and free... your voice is clear... strong...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fully available to you at any volume...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When you speak... the words flow effortlessly and naturally... carried on a steady stream of deep, inner confidence...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are the messenger...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your message is a helpful gift that you offer to the room with absolute ease...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[Affirmations for Calm Before Public Speaking]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Let these powerful truths settle deep into your subconscious mind, repeating them silently to yourself with conviction: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"My breath is steady, my mind is clear, and I am ready."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"I welcome this energy and channel it into perfect focus."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"My voice is strong, warm, and easily heard by all."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"I am grounded, prepared, and safe in my own skin."</w:t>
      </w:r>
    </w:p>
    <w:p>
      <w:pPr>
        <w:spacing w:after="260"/>
      </w:pPr>
      <w:r>
        <w:rPr>
          <w:rFonts w:ascii="Times New Roman" w:hAnsi="Times New Roman" w:cs="Times New Roman"/>
          <w:b w:val="0"/>
          <w:i/>
          <w:sz w:val="23"/>
        </w:rPr>
        <w:t>"I speak with ease, clarity, and genuine connection with others."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[Integration and Empowerment]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Take a deep, integrating breath...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sealing these feelings of readiness and calm deep within your muscle memory and mind...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Every time you touch your thumb and forefinger together...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this absolute state of calm readiness will instantly return to you...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Your nervous system remembers exactly how to be still... how to breathe deeply...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how to shine in front of others...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You are fully equipped...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and you are more than ready to step into your light and share your voice...</w:t>
      </w:r>
    </w:p>
    <w:p>
      <w:pPr>
        <w:spacing w:before="340" w:after="180"/>
      </w:pPr>
      <w:r>
        <w:rPr>
          <w:rFonts w:ascii="Times New Roman" w:hAnsi="Times New Roman" w:cs="Times New Roman"/>
          <w:b/>
          <w:i w:val="0"/>
          <w:sz w:val="23"/>
        </w:rPr>
        <w:t>[Reawakening Phase]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Now... it is time to bring this quiet confidence back with you into your waking world...</w:t>
      </w:r>
    </w:p>
    <w:p>
      <w:pPr>
        <w:spacing w:after="340"/>
      </w:pPr>
      <w:r>
        <w:rPr>
          <w:rFonts w:ascii="Times New Roman" w:hAnsi="Times New Roman" w:cs="Times New Roman"/>
          <w:b w:val="0"/>
          <w:i w:val="0"/>
          <w:sz w:val="23"/>
        </w:rPr>
        <w:t>preparing to open your eyes...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One... feeling the physical sensation of the room around you... grounded and secure...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Two... wiggling your fingers and toes as fresh energy and warmth fill your entire body...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Three... taking a deep, cleansing breath of clear air... feeling revitalized and focused...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Four... feeling incredibly clear, calm, and completely prepared to speak...</w:t>
      </w:r>
    </w:p>
    <w:p>
      <w:pPr>
        <w:spacing w:after="260"/>
      </w:pPr>
      <w:r>
        <w:rPr>
          <w:rFonts w:ascii="Times New Roman" w:hAnsi="Times New Roman" w:cs="Times New Roman"/>
          <w:b w:val="0"/>
          <w:i w:val="0"/>
          <w:sz w:val="23"/>
        </w:rPr>
        <w:t>Five... eyes open... fully awake... refreshed... and ready to shine your light...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drawing>
        <wp:inline xmlns:a="http://schemas.openxmlformats.org/drawingml/2006/main" xmlns:pic="http://schemas.openxmlformats.org/drawingml/2006/picture">
          <wp:extent cx="1371600" cy="322326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600" cy="322326"/>
                  </a:xfrm>
                  <a:prstGeom prst="rect"/>
                </pic:spPr>
              </pic:pic>
            </a:graphicData>
          </a:graphic>
        </wp:inline>
      </w:drawing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drawing>
        <wp:inline xmlns:a="http://schemas.openxmlformats.org/drawingml/2006/main" xmlns:pic="http://schemas.openxmlformats.org/drawingml/2006/picture">
          <wp:extent cx="1371600" cy="322326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600" cy="322326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3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foot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